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7618162" name="b50cb5a0-2409-11f0-aa39-53ca9ac11a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788177" name="b50cb5a0-2409-11f0-aa39-53ca9ac11a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2431180" name="ca699cb0-2409-11f0-b5d7-319c8b2375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2889384" name="ca699cb0-2409-11f0-b5d7-319c8b2375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829432" name="2a770d40-240f-11f0-8d25-db41ecc868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134240" name="2a770d40-240f-11f0-8d25-db41ecc8681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7878851" name="311e15d0-240f-11f0-b357-5b5eb95bb2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630833" name="311e15d0-240f-11f0-b357-5b5eb95bb2d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